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AI-12 — Review Engine Scripts</w:t>
      </w:r>
    </w:p>
    <w:p>
      <w:pPr>
        <w:spacing w:after="200"/>
      </w:pPr>
      <w:r>
        <w:rPr>
          <w:i/>
          <w:color w:val="E83E3E"/>
          <w:sz w:val="22"/>
        </w:rPr>
        <w:t>Confidence Fix: Platform Diversification for AI Training Data</w:t>
      </w:r>
    </w:p>
    <w:p>
      <w:pPr>
        <w:spacing w:after="100"/>
      </w:pPr>
      <w:r>
        <w:t>AI doesn't just read your Google reviews. It reads Yelp, Facebook, industry-specific platforms, G2, Trustpilot, Angi, and more. A business with 300 Google reviews and zero elsewhere looks thin to AI. This worksheet builds your multi-platform review engine.</w:t>
      </w:r>
    </w:p>
    <w:p>
      <w:pPr>
        <w:spacing w:after="100"/>
      </w:pPr>
      <w:r>
        <w:rPr>
          <w:i/>
          <w:color w:val="7F6000"/>
          <w:sz w:val="20"/>
        </w:rPr>
        <w:t>📌  This tool is specifically about PLATFORM DIVERSIFICATION for AI purposes. For core review collection templates, see the Universal Tools folder (Review Request Templates and Review Response Templates).</w:t>
      </w:r>
    </w:p>
    <w:p>
      <w:pPr>
        <w:spacing w:before="240" w:after="80"/>
      </w:pPr>
      <w:r>
        <w:rPr>
          <w:b/>
          <w:color w:val="1B4F72"/>
          <w:sz w:val="26"/>
        </w:rPr>
        <w:t>Platform Priority for Your Industry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Platform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AI Weight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Your Industry Fit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Current Review Count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Target (90 days)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Google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Very 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All businesses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Yelp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Service businesses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Facebook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Medium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Local businesses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BBB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Trust-sensitive industries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Angi/HomeAdvisor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Home services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Houzz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Medium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Design/renovation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Healthgrades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Very 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Healthcare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G2/Capterra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Very 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Software/tech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Avvo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Very 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Legal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[Industry-specific]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[Your industry]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Platform-Specific Ask Scripts</w:t>
      </w:r>
    </w:p>
    <w:p>
      <w:pPr>
        <w:spacing w:before="160" w:after="60"/>
      </w:pPr>
      <w:r>
        <w:rPr>
          <w:b/>
          <w:color w:val="1A1A1A"/>
          <w:sz w:val="22"/>
        </w:rPr>
        <w:t>Script: Yelp Ask (use only for organic conversations — Yelp forbids direct solicitation)</w:t>
      </w:r>
    </w:p>
    <w:p>
      <w:pPr>
        <w:spacing w:after="100"/>
      </w:pPr>
      <w:r>
        <w:t>"If you ever want to share your experience, we do have a Yelp page — I know a lot of people check that before calling. No pressure at all."</w:t>
      </w:r>
    </w:p>
    <w:p>
      <w:pPr>
        <w:spacing w:before="160" w:after="60"/>
      </w:pPr>
      <w:r>
        <w:rPr>
          <w:b/>
          <w:color w:val="1A1A1A"/>
          <w:sz w:val="22"/>
        </w:rPr>
        <w:t>Script: Facebook Ask</w:t>
      </w:r>
    </w:p>
    <w:p>
      <w:pPr>
        <w:spacing w:after="100"/>
      </w:pPr>
      <w:r>
        <w:t>"We're trying to build our Facebook presence — if you have a moment, a quick review there would mean a lot to us. It only takes about 30 seconds."</w:t>
      </w:r>
    </w:p>
    <w:p>
      <w:pPr>
        <w:spacing w:before="160" w:after="60"/>
      </w:pPr>
      <w:r>
        <w:rPr>
          <w:b/>
          <w:color w:val="1A1A1A"/>
          <w:sz w:val="22"/>
        </w:rPr>
        <w:t>Script: Industry-Specific Platform Ask</w:t>
      </w:r>
    </w:p>
    <w:p>
      <w:pPr>
        <w:spacing w:after="100"/>
      </w:pPr>
      <w:r>
        <w:t>"A lot of [your buyers] check [platform] before making a decision. If you have a few minutes, a review there would really help people find us."</w:t>
      </w:r>
    </w:p>
    <w:p>
      <w:pPr>
        <w:spacing w:before="240" w:after="80"/>
      </w:pPr>
      <w:r>
        <w:rPr>
          <w:b/>
          <w:color w:val="1B4F72"/>
          <w:sz w:val="26"/>
        </w:rPr>
        <w:t>Review Content That Helps AI</w:t>
      </w:r>
    </w:p>
    <w:p>
      <w:pPr>
        <w:spacing w:after="100"/>
      </w:pPr>
      <w:r>
        <w:t>Ask customers to mention specific things when leaving reviews — this creates the corroboration AI needs:</w:t>
      </w:r>
    </w:p>
    <w:p>
      <w:pPr>
        <w:pStyle w:val="ListBullet"/>
        <w:spacing w:after="40"/>
      </w:pPr>
      <w:r>
        <w:t>"Mention the specific service they got" — not just 'great company'</w:t>
      </w:r>
    </w:p>
    <w:p>
      <w:pPr>
        <w:pStyle w:val="ListBullet"/>
        <w:spacing w:after="40"/>
      </w:pPr>
      <w:r>
        <w:t>"Mention the city or neighborhood" — helps with local AI queries</w:t>
      </w:r>
    </w:p>
    <w:p>
      <w:pPr>
        <w:pStyle w:val="ListBullet"/>
        <w:spacing w:after="40"/>
      </w:pPr>
      <w:r>
        <w:t>"Mention what was different about working with us" — creates differentiator signals</w:t>
      </w:r>
    </w:p>
    <w:p>
      <w:pPr>
        <w:pStyle w:val="ListBullet"/>
        <w:spacing w:after="40"/>
      </w:pPr>
      <w:r>
        <w:t>"Mention the result, not just the experience" — 'they fixed it in one day' beats '5 stars'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